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B640" w14:textId="4F9E8C91" w:rsidR="003E6EAF" w:rsidRPr="00C36B91" w:rsidRDefault="003E6EAF" w:rsidP="003E6EAF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2"/>
      <w:r w:rsidRPr="00C36B91">
        <w:rPr>
          <w:rFonts w:asciiTheme="minorHAnsi" w:hAnsiTheme="minorHAnsi" w:cstheme="minorHAnsi"/>
          <w:sz w:val="28"/>
        </w:rPr>
        <w:t xml:space="preserve">Bijlage </w:t>
      </w:r>
      <w:r w:rsidR="00062A2C">
        <w:rPr>
          <w:rFonts w:asciiTheme="minorHAnsi" w:hAnsiTheme="minorHAnsi" w:cstheme="minorHAnsi"/>
          <w:sz w:val="28"/>
        </w:rPr>
        <w:t>4</w:t>
      </w:r>
      <w:r w:rsidRPr="00C36B91">
        <w:rPr>
          <w:rFonts w:asciiTheme="minorHAnsi" w:hAnsiTheme="minorHAnsi" w:cstheme="minorHAnsi"/>
          <w:sz w:val="28"/>
        </w:rPr>
        <w:t xml:space="preserve"> - Model </w:t>
      </w:r>
      <w:r w:rsidRPr="003E6EAF">
        <w:rPr>
          <w:rFonts w:asciiTheme="minorHAnsi" w:hAnsiTheme="minorHAnsi" w:cstheme="minorHAnsi"/>
          <w:sz w:val="28"/>
        </w:rPr>
        <w:t xml:space="preserve">referentieverklaring             </w:t>
      </w:r>
      <w:r w:rsidRPr="003E6EAF">
        <w:rPr>
          <w:rFonts w:asciiTheme="minorHAnsi" w:hAnsiTheme="minorHAnsi" w:cstheme="minorHAnsi"/>
          <w:sz w:val="28"/>
        </w:rPr>
        <w:tab/>
      </w:r>
      <w:r w:rsidRPr="003E6EAF">
        <w:rPr>
          <w:rFonts w:asciiTheme="minorHAnsi" w:hAnsiTheme="minorHAnsi" w:cstheme="minorHAnsi"/>
          <w:sz w:val="28"/>
        </w:rPr>
        <w:tab/>
        <w:t xml:space="preserve">                                           ten behoeve van de ervaringseis om te voldoen aan de geschiktheidseisen</w:t>
      </w:r>
    </w:p>
    <w:p w14:paraId="7C039874" w14:textId="34AF401D" w:rsidR="003E6EAF" w:rsidRDefault="003E6EAF" w:rsidP="003E6EAF">
      <w:pPr>
        <w:jc w:val="center"/>
        <w:rPr>
          <w:rFonts w:asciiTheme="minorHAnsi" w:hAnsiTheme="minorHAnsi" w:cstheme="minorHAnsi"/>
          <w:sz w:val="20"/>
        </w:rPr>
      </w:pPr>
      <w:r w:rsidRPr="00064B9C">
        <w:rPr>
          <w:rFonts w:asciiTheme="minorHAnsi" w:hAnsiTheme="minorHAnsi" w:cstheme="minorHAnsi"/>
          <w:sz w:val="20"/>
        </w:rPr>
        <w:t xml:space="preserve">Inzake de aanbesteding conform de </w:t>
      </w:r>
      <w:r w:rsidR="00062A2C">
        <w:rPr>
          <w:rFonts w:asciiTheme="minorHAnsi" w:hAnsiTheme="minorHAnsi" w:cstheme="minorHAnsi"/>
          <w:sz w:val="20"/>
        </w:rPr>
        <w:t>Nationaal</w:t>
      </w:r>
      <w:r w:rsidRPr="00064B9C">
        <w:rPr>
          <w:rFonts w:asciiTheme="minorHAnsi" w:hAnsiTheme="minorHAnsi" w:cstheme="minorHAnsi"/>
          <w:sz w:val="20"/>
        </w:rPr>
        <w:t xml:space="preserve"> openbare procedure</w:t>
      </w:r>
    </w:p>
    <w:p w14:paraId="30FC86DD" w14:textId="77777777" w:rsidR="003E6EAF" w:rsidRDefault="003E6EAF" w:rsidP="003E6EAF">
      <w:pPr>
        <w:jc w:val="center"/>
        <w:rPr>
          <w:rFonts w:asciiTheme="minorHAnsi" w:hAnsiTheme="minorHAnsi" w:cstheme="minorHAnsi"/>
          <w:sz w:val="20"/>
        </w:rPr>
      </w:pPr>
      <w:r w:rsidRPr="00064B9C">
        <w:rPr>
          <w:rFonts w:asciiTheme="minorHAnsi" w:hAnsiTheme="minorHAnsi" w:cstheme="minorHAnsi"/>
          <w:sz w:val="20"/>
        </w:rPr>
        <w:t xml:space="preserve">betreffende het </w:t>
      </w:r>
      <w:r>
        <w:rPr>
          <w:rFonts w:asciiTheme="minorHAnsi" w:hAnsiTheme="minorHAnsi" w:cstheme="minorHAnsi"/>
          <w:sz w:val="20"/>
        </w:rPr>
        <w:t>project</w:t>
      </w:r>
      <w:r w:rsidRPr="00064B9C">
        <w:rPr>
          <w:rFonts w:asciiTheme="minorHAnsi" w:hAnsiTheme="minorHAnsi" w:cstheme="minorHAnsi"/>
          <w:sz w:val="20"/>
        </w:rPr>
        <w:t>:</w:t>
      </w:r>
    </w:p>
    <w:p w14:paraId="62CE9557" w14:textId="77777777" w:rsidR="003E6EAF" w:rsidRPr="00064B9C" w:rsidRDefault="003E6EAF" w:rsidP="003E6EAF">
      <w:pPr>
        <w:jc w:val="center"/>
        <w:rPr>
          <w:rFonts w:asciiTheme="minorHAnsi" w:hAnsiTheme="minorHAnsi" w:cstheme="minorHAnsi"/>
          <w:sz w:val="20"/>
        </w:rPr>
      </w:pPr>
    </w:p>
    <w:p w14:paraId="2A440844" w14:textId="061D5A73" w:rsidR="003E6EAF" w:rsidRDefault="003E6EAF" w:rsidP="003E6EAF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</w:t>
      </w:r>
      <w:r w:rsidR="00062A2C">
        <w:rPr>
          <w:rFonts w:ascii="Calibri" w:hAnsi="Calibri"/>
          <w:b/>
          <w:sz w:val="28"/>
          <w:szCs w:val="28"/>
        </w:rPr>
        <w:t>Tactische verkeerskundige adviezen</w:t>
      </w:r>
      <w:r>
        <w:rPr>
          <w:rFonts w:ascii="Calibri" w:hAnsi="Calibri"/>
          <w:b/>
          <w:sz w:val="28"/>
          <w:szCs w:val="28"/>
        </w:rPr>
        <w:t>”</w:t>
      </w:r>
    </w:p>
    <w:p w14:paraId="0EFDF47E" w14:textId="77777777" w:rsidR="003E6EAF" w:rsidRPr="00844E81" w:rsidRDefault="003E6EAF" w:rsidP="003E6EAF">
      <w:pPr>
        <w:tabs>
          <w:tab w:val="left" w:pos="1843"/>
        </w:tabs>
        <w:ind w:left="567"/>
        <w:jc w:val="center"/>
        <w:rPr>
          <w:rFonts w:ascii="Calibri" w:hAnsi="Calibri"/>
          <w:b/>
          <w:sz w:val="20"/>
        </w:rPr>
      </w:pPr>
    </w:p>
    <w:p w14:paraId="3F994CCE" w14:textId="77777777" w:rsidR="003E6EAF" w:rsidRPr="00EC5B0F" w:rsidRDefault="003E6EAF" w:rsidP="003E6EA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  <w:sz w:val="20"/>
        </w:rPr>
        <w:t>m</w:t>
      </w:r>
      <w:r w:rsidRPr="00844E81">
        <w:rPr>
          <w:rFonts w:ascii="Calibri" w:hAnsi="Calibri"/>
          <w:b/>
          <w:sz w:val="20"/>
        </w:rPr>
        <w:t xml:space="preserve">et projectnummer </w:t>
      </w:r>
      <w:r w:rsidRPr="00691D53">
        <w:rPr>
          <w:rFonts w:ascii="Calibri" w:hAnsi="Calibri"/>
          <w:b/>
          <w:sz w:val="20"/>
        </w:rPr>
        <w:t>30008239</w:t>
      </w:r>
    </w:p>
    <w:bookmarkEnd w:id="0"/>
    <w:p w14:paraId="390FF10A" w14:textId="77777777" w:rsidR="00FA371B" w:rsidRDefault="00FA371B" w:rsidP="00FA371B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</w:p>
    <w:p w14:paraId="22C49C25" w14:textId="05B28556" w:rsidR="00DC12C5" w:rsidRPr="00C51468" w:rsidRDefault="00DC12C5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  <w:r w:rsidRPr="000C7F8E">
        <w:rPr>
          <w:rFonts w:asciiTheme="minorHAnsi" w:hAnsiTheme="minorHAnsi" w:cstheme="minorHAnsi"/>
          <w:spacing w:val="0"/>
          <w:sz w:val="20"/>
        </w:rPr>
        <w:t xml:space="preserve">Inschrijver/participanten in de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0C7F8E">
        <w:rPr>
          <w:rFonts w:asciiTheme="minorHAnsi" w:hAnsiTheme="minorHAnsi" w:cstheme="minorHAnsi"/>
          <w:spacing w:val="0"/>
          <w:sz w:val="20"/>
        </w:rPr>
        <w:t>ombinatie verklaart/verklaren te beschikken over 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gevraagde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 xml:space="preserve">kerncompetenties, zoals vermeld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>in paragraaf 4.</w:t>
      </w:r>
      <w:r w:rsidR="00062A2C">
        <w:rPr>
          <w:rFonts w:asciiTheme="minorHAnsi" w:hAnsiTheme="minorHAnsi" w:cs="TT14Et00"/>
          <w:spacing w:val="0"/>
          <w:sz w:val="20"/>
          <w:lang w:eastAsia="en-US"/>
        </w:rPr>
        <w:t>2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>.</w:t>
      </w:r>
      <w:r w:rsidR="00B54CAA">
        <w:rPr>
          <w:rFonts w:asciiTheme="minorHAnsi" w:hAnsiTheme="minorHAnsi" w:cs="TT14Et00"/>
          <w:spacing w:val="0"/>
          <w:sz w:val="20"/>
          <w:lang w:eastAsia="en-US"/>
        </w:rPr>
        <w:t>1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 xml:space="preserve">, lid </w:t>
      </w:r>
      <w:r w:rsidR="00AD5365">
        <w:rPr>
          <w:rFonts w:asciiTheme="minorHAnsi" w:hAnsiTheme="minorHAnsi" w:cs="TT14Et00"/>
          <w:spacing w:val="0"/>
          <w:sz w:val="20"/>
          <w:lang w:eastAsia="en-US"/>
        </w:rPr>
        <w:t>3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 xml:space="preserve"> van de Inschrijvingsleidraad</w:t>
      </w:r>
      <w:r>
        <w:rPr>
          <w:rFonts w:asciiTheme="minorHAnsi" w:hAnsiTheme="minorHAnsi" w:cs="TT14Et00"/>
          <w:spacing w:val="0"/>
          <w:sz w:val="20"/>
          <w:lang w:eastAsia="en-US"/>
        </w:rPr>
        <w:t xml:space="preserve"> (kerncompetenties A tot en met </w:t>
      </w:r>
      <w:r w:rsidR="00062A2C">
        <w:rPr>
          <w:rFonts w:asciiTheme="minorHAnsi" w:hAnsiTheme="minorHAnsi" w:cs="TT14Et00"/>
          <w:spacing w:val="0"/>
          <w:sz w:val="20"/>
          <w:lang w:eastAsia="en-US"/>
        </w:rPr>
        <w:t>C</w:t>
      </w:r>
      <w:r>
        <w:rPr>
          <w:rFonts w:asciiTheme="minorHAnsi" w:hAnsiTheme="minorHAnsi" w:cs="TT14Et00"/>
          <w:spacing w:val="0"/>
          <w:sz w:val="20"/>
          <w:lang w:eastAsia="en-US"/>
        </w:rPr>
        <w:t xml:space="preserve">) </w:t>
      </w:r>
      <w:r w:rsidRPr="000C7F8E">
        <w:rPr>
          <w:rFonts w:asciiTheme="minorHAnsi" w:hAnsiTheme="minorHAnsi" w:cstheme="minorHAnsi"/>
          <w:spacing w:val="0"/>
          <w:sz w:val="20"/>
        </w:rPr>
        <w:t>en hiermee te</w:t>
      </w:r>
      <w:r w:rsidRPr="00C51468">
        <w:rPr>
          <w:rFonts w:asciiTheme="minorHAnsi" w:hAnsiTheme="minorHAnsi" w:cstheme="minorHAnsi"/>
          <w:spacing w:val="0"/>
          <w:sz w:val="20"/>
        </w:rPr>
        <w:t xml:space="preserve"> beschikken over de gevraagde</w:t>
      </w:r>
      <w:r w:rsidRPr="00C51468">
        <w:rPr>
          <w:rFonts w:asciiTheme="minorHAnsi" w:hAnsiTheme="minorHAnsi"/>
          <w:sz w:val="20"/>
        </w:rPr>
        <w:t xml:space="preserve"> deskundigheid, vakkundigheid en ervaring</w:t>
      </w:r>
      <w:r>
        <w:rPr>
          <w:rFonts w:asciiTheme="minorHAnsi" w:hAnsiTheme="minorHAnsi"/>
          <w:sz w:val="20"/>
        </w:rPr>
        <w:t>.</w:t>
      </w:r>
    </w:p>
    <w:p w14:paraId="6BA6FAF3" w14:textId="77777777" w:rsidR="00DC12C5" w:rsidRDefault="00DC12C5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  <w:highlight w:val="green"/>
        </w:rPr>
      </w:pPr>
    </w:p>
    <w:p w14:paraId="65E45C6E" w14:textId="21CF8601" w:rsidR="00DC12C5" w:rsidRDefault="00DC12C5" w:rsidP="00DC12C5">
      <w:pPr>
        <w:tabs>
          <w:tab w:val="left" w:pos="2552"/>
        </w:tabs>
        <w:suppressAutoHyphens/>
        <w:jc w:val="both"/>
        <w:rPr>
          <w:rFonts w:asciiTheme="minorHAnsi" w:hAnsiTheme="minorHAnsi"/>
          <w:sz w:val="20"/>
          <w:u w:val="single"/>
        </w:rPr>
      </w:pPr>
      <w:r w:rsidRPr="007A7A60">
        <w:rPr>
          <w:rFonts w:asciiTheme="minorHAnsi" w:hAnsiTheme="minorHAnsi" w:cstheme="minorHAnsi"/>
          <w:spacing w:val="0"/>
          <w:sz w:val="20"/>
        </w:rPr>
        <w:t>Inschrijver/participanten in de</w:t>
      </w:r>
      <w:r w:rsidRPr="005E7913">
        <w:rPr>
          <w:rFonts w:asciiTheme="minorHAnsi" w:hAnsiTheme="minorHAnsi" w:cstheme="minorHAnsi"/>
          <w:spacing w:val="0"/>
          <w:sz w:val="20"/>
        </w:rPr>
        <w:t xml:space="preserve">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5E7913">
        <w:rPr>
          <w:rFonts w:asciiTheme="minorHAnsi" w:hAnsiTheme="minorHAnsi" w:cstheme="minorHAnsi"/>
          <w:spacing w:val="0"/>
          <w:sz w:val="20"/>
        </w:rPr>
        <w:t xml:space="preserve">ombinatie voegt/voegen de in de Inschrijvingsleidraad  gevraagde getekende tevredenheidverklaringen bij. </w:t>
      </w:r>
    </w:p>
    <w:p w14:paraId="0F5B5C99" w14:textId="77777777" w:rsidR="00DC12C5" w:rsidRDefault="00DC12C5" w:rsidP="002A1C78">
      <w:pPr>
        <w:rPr>
          <w:rFonts w:asciiTheme="minorHAnsi" w:hAnsiTheme="minorHAnsi"/>
          <w:sz w:val="20"/>
          <w:u w:val="single"/>
        </w:rPr>
      </w:pPr>
    </w:p>
    <w:p w14:paraId="5FB3062D" w14:textId="6CF0FE06" w:rsidR="00DC12C5" w:rsidRPr="004B59F0" w:rsidRDefault="00DC12C5" w:rsidP="00DC12C5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TT14Et00"/>
          <w:spacing w:val="0"/>
          <w:sz w:val="20"/>
          <w:lang w:eastAsia="en-US"/>
        </w:rPr>
      </w:pPr>
    </w:p>
    <w:p w14:paraId="4C64E2A2" w14:textId="5557396A" w:rsidR="002524A5" w:rsidRDefault="002524A5" w:rsidP="00106096">
      <w:pPr>
        <w:rPr>
          <w:rFonts w:asciiTheme="minorHAnsi" w:hAnsiTheme="minorHAnsi"/>
          <w:sz w:val="20"/>
        </w:rPr>
      </w:pPr>
    </w:p>
    <w:p w14:paraId="34E0C2A9" w14:textId="77777777" w:rsidR="002524A5" w:rsidRDefault="002524A5" w:rsidP="002524A5">
      <w:pPr>
        <w:jc w:val="both"/>
        <w:rPr>
          <w:rFonts w:asciiTheme="minorHAnsi" w:hAnsiTheme="minorHAnsi"/>
          <w:sz w:val="20"/>
        </w:rPr>
      </w:pPr>
      <w:bookmarkStart w:id="1" w:name="_Hlk65849879"/>
    </w:p>
    <w:bookmarkEnd w:id="1"/>
    <w:p w14:paraId="2AB024E3" w14:textId="020C9FFF" w:rsidR="002A1C78" w:rsidRDefault="002A1C78">
      <w:pPr>
        <w:spacing w:after="200" w:line="276" w:lineRule="auto"/>
        <w:ind w:left="0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F916D0" w:rsidRPr="001E56E5" w14:paraId="206C2A4C" w14:textId="77777777" w:rsidTr="00F916D0">
        <w:tc>
          <w:tcPr>
            <w:tcW w:w="3856" w:type="dxa"/>
            <w:shd w:val="clear" w:color="auto" w:fill="D9D9D9" w:themeFill="background1" w:themeFillShade="D9"/>
          </w:tcPr>
          <w:p w14:paraId="7CEB30DE" w14:textId="77777777" w:rsidR="00F916D0" w:rsidRPr="005E1A14" w:rsidRDefault="00F916D0" w:rsidP="00F916D0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</w:rPr>
            </w:pPr>
            <w:r w:rsidRPr="005E1A14">
              <w:rPr>
                <w:rFonts w:asciiTheme="minorHAnsi" w:hAnsiTheme="minorHAnsi" w:cstheme="minorHAnsi"/>
                <w:b/>
              </w:rPr>
              <w:lastRenderedPageBreak/>
              <w:t>Kenmerken van de organisatie/referentie  waar kerncompetentie(s) is/zijn uitgevoerd</w:t>
            </w:r>
          </w:p>
          <w:p w14:paraId="5F08352F" w14:textId="77777777" w:rsidR="00F916D0" w:rsidRPr="001E56E5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BFBFBF" w:themeFill="background1" w:themeFillShade="BF"/>
          </w:tcPr>
          <w:p w14:paraId="58ED3DE4" w14:textId="6AEAD2C5" w:rsidR="00F916D0" w:rsidRPr="001E56E5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5E1A14">
              <w:rPr>
                <w:rFonts w:asciiTheme="minorHAnsi" w:hAnsiTheme="minorHAnsi" w:cstheme="minorHAnsi"/>
                <w:b/>
              </w:rPr>
              <w:t>Invulvelden</w:t>
            </w:r>
          </w:p>
        </w:tc>
      </w:tr>
      <w:tr w:rsidR="00292B20" w:rsidRPr="001E56E5" w14:paraId="165C0C3F" w14:textId="77777777" w:rsidTr="00FE5A42">
        <w:tc>
          <w:tcPr>
            <w:tcW w:w="3856" w:type="dxa"/>
          </w:tcPr>
          <w:p w14:paraId="7FB03E20" w14:textId="3CB508EB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Inschrijver:</w:t>
            </w:r>
          </w:p>
          <w:p w14:paraId="36565EE7" w14:textId="77777777" w:rsidR="00292B20" w:rsidRPr="001E56E5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A839E48" w14:textId="33D3FEC2" w:rsidR="00292B20" w:rsidRPr="001E56E5" w:rsidRDefault="00292B20" w:rsidP="00FE5A42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916D0" w:rsidRPr="001E56E5" w14:paraId="079F88B4" w14:textId="77777777" w:rsidTr="00B258FE">
        <w:tc>
          <w:tcPr>
            <w:tcW w:w="3856" w:type="dxa"/>
          </w:tcPr>
          <w:p w14:paraId="42DCC901" w14:textId="48B13A00" w:rsidR="00F916D0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="00062A2C">
              <w:rPr>
                <w:rFonts w:asciiTheme="minorHAnsi" w:hAnsiTheme="minorHAnsi" w:cstheme="minorHAnsi"/>
                <w:spacing w:val="0"/>
                <w:sz w:val="20"/>
              </w:rPr>
              <w:t>r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eferentieopdracht:</w:t>
            </w:r>
          </w:p>
          <w:p w14:paraId="2FB00A0F" w14:textId="2B181431" w:rsidR="007234FE" w:rsidRPr="001E56E5" w:rsidRDefault="007234FE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F7E9ED2" w14:textId="1AE88941" w:rsidR="00F916D0" w:rsidRPr="001E56E5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44D76730" w14:textId="77777777" w:rsidTr="00B258FE">
        <w:tc>
          <w:tcPr>
            <w:tcW w:w="3856" w:type="dxa"/>
          </w:tcPr>
          <w:p w14:paraId="4CDA6B92" w14:textId="09CB9699" w:rsidR="00FA371B" w:rsidRDefault="00FA371B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Naam van de combinant die het werk heeft uitgevoerd (in te vullen in geval van een gezamenlijke </w:t>
            </w:r>
            <w:r w:rsidR="00C87A3C">
              <w:rPr>
                <w:rFonts w:asciiTheme="minorHAnsi" w:hAnsiTheme="minorHAnsi" w:cstheme="minorHAnsi"/>
                <w:spacing w:val="0"/>
                <w:sz w:val="20"/>
              </w:rPr>
              <w:t>I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nschrijving):</w:t>
            </w:r>
          </w:p>
          <w:p w14:paraId="64E50F55" w14:textId="201E7E27" w:rsidR="00C87A3C" w:rsidRPr="001E56E5" w:rsidRDefault="00C87A3C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28A0B11" w14:textId="603449F8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3739C33E" w14:textId="77777777" w:rsidTr="00B258FE">
        <w:trPr>
          <w:trHeight w:val="1833"/>
        </w:trPr>
        <w:tc>
          <w:tcPr>
            <w:tcW w:w="3856" w:type="dxa"/>
          </w:tcPr>
          <w:p w14:paraId="2740FDFF" w14:textId="57757B02" w:rsidR="00FA371B" w:rsidRDefault="00FA371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Voldoet volgens Inschrijver aan de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 xml:space="preserve">geschiktheidseis inzake technische 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 xml:space="preserve">bekwaamheid en beroepsbekwaamheid, zoals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>gesteld onder</w:t>
            </w:r>
            <w:r w:rsidR="00106096">
              <w:rPr>
                <w:rFonts w:asciiTheme="minorHAnsi" w:hAnsiTheme="minorHAnsi" w:cstheme="minorHAnsi"/>
                <w:spacing w:val="0"/>
                <w:sz w:val="20"/>
              </w:rPr>
              <w:t xml:space="preserve"> paragraaf 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>4.</w:t>
            </w:r>
            <w:r w:rsidR="00062A2C">
              <w:rPr>
                <w:rFonts w:asciiTheme="minorHAnsi" w:hAnsiTheme="minorHAnsi" w:cstheme="minorHAnsi"/>
                <w:spacing w:val="0"/>
                <w:sz w:val="20"/>
              </w:rPr>
              <w:t>2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>.</w:t>
            </w:r>
            <w:r w:rsidR="00B54CAA">
              <w:rPr>
                <w:rFonts w:asciiTheme="minorHAnsi" w:hAnsiTheme="minorHAnsi" w:cstheme="minorHAnsi"/>
                <w:spacing w:val="0"/>
                <w:sz w:val="20"/>
              </w:rPr>
              <w:t>1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 xml:space="preserve">,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 xml:space="preserve">lid </w:t>
            </w:r>
            <w:r w:rsidR="001C5127">
              <w:rPr>
                <w:rFonts w:asciiTheme="minorHAnsi" w:hAnsiTheme="minorHAnsi" w:cstheme="minorHAnsi"/>
                <w:spacing w:val="0"/>
                <w:sz w:val="20"/>
              </w:rPr>
              <w:t>3</w:t>
            </w:r>
            <w:r w:rsidR="00106096">
              <w:rPr>
                <w:rFonts w:asciiTheme="minorHAnsi" w:hAnsiTheme="minorHAnsi" w:cstheme="minorHAnsi"/>
                <w:spacing w:val="0"/>
                <w:sz w:val="20"/>
              </w:rPr>
              <w:t xml:space="preserve"> van de Inschrijvingsleidraad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5CE4410" w14:textId="688BB461" w:rsidR="00DC12C5" w:rsidRDefault="00DC12C5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293E127" w14:textId="0E316EEF" w:rsidR="00FC319D" w:rsidRDefault="00FC319D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9799188" w14:textId="77777777" w:rsidR="00FC319D" w:rsidRPr="001E56E5" w:rsidRDefault="00FC319D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50F9AA8" w14:textId="78307BBF" w:rsidR="00FA371B" w:rsidRPr="001E56E5" w:rsidRDefault="00204B55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204B55"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t>[Aankruisen wat van toepassing is</w:t>
            </w:r>
            <w:r w:rsidR="00215B9A"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t>, per referentie zijn meerdere kerncompetenties mogelijk</w:t>
            </w:r>
            <w:r w:rsidRPr="00204B55"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t>]</w:t>
            </w:r>
          </w:p>
          <w:p w14:paraId="52ACEF21" w14:textId="77777777" w:rsidR="00FA371B" w:rsidRPr="001E56E5" w:rsidRDefault="00FA371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FB22094" w14:textId="3DC32302" w:rsidR="00DC12C5" w:rsidRPr="00DC12C5" w:rsidRDefault="00DC12C5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DC12C5">
              <w:rPr>
                <w:rFonts w:asciiTheme="minorHAnsi" w:hAnsiTheme="minorHAnsi"/>
                <w:sz w:val="20"/>
              </w:rPr>
              <w:t>Ervaringseis, Kerncompetenties:</w:t>
            </w:r>
          </w:p>
          <w:p w14:paraId="6F98CF9D" w14:textId="77777777" w:rsidR="00DC12C5" w:rsidRPr="00DC12C5" w:rsidRDefault="00DC12C5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DC12C5">
              <w:rPr>
                <w:rFonts w:asciiTheme="minorHAnsi" w:hAnsiTheme="minorHAnsi"/>
                <w:sz w:val="20"/>
              </w:rPr>
              <w:t xml:space="preserve">De Inschrijver moet voldoen aan de ervaringseis. </w:t>
            </w:r>
          </w:p>
          <w:p w14:paraId="7293A7B7" w14:textId="3717926D" w:rsidR="00DC12C5" w:rsidRDefault="00DC12C5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DC12C5">
              <w:rPr>
                <w:rFonts w:asciiTheme="minorHAnsi" w:hAnsiTheme="minorHAnsi"/>
                <w:sz w:val="20"/>
              </w:rPr>
              <w:t xml:space="preserve">Die eis is dat hij in de periode van </w:t>
            </w:r>
            <w:r w:rsidR="00AD5365">
              <w:rPr>
                <w:rFonts w:asciiTheme="minorHAnsi" w:hAnsiTheme="minorHAnsi"/>
                <w:sz w:val="20"/>
              </w:rPr>
              <w:t>drie</w:t>
            </w:r>
            <w:r w:rsidRPr="00DC12C5">
              <w:rPr>
                <w:rFonts w:asciiTheme="minorHAnsi" w:hAnsiTheme="minorHAnsi"/>
                <w:sz w:val="20"/>
              </w:rPr>
              <w:t xml:space="preserve"> (</w:t>
            </w:r>
            <w:r w:rsidR="00AD5365">
              <w:rPr>
                <w:rFonts w:asciiTheme="minorHAnsi" w:hAnsiTheme="minorHAnsi"/>
                <w:sz w:val="20"/>
              </w:rPr>
              <w:t>3</w:t>
            </w:r>
            <w:r w:rsidRPr="00DC12C5">
              <w:rPr>
                <w:rFonts w:asciiTheme="minorHAnsi" w:hAnsiTheme="minorHAnsi"/>
                <w:sz w:val="20"/>
              </w:rPr>
              <w:t>) jaar voorafgaand aan de datum van Inschrijving werkzaamheden heeft uitgevoerd waarbij capaciteit, kennis en ervaring zijn ingezet met de volgende kerncompetenties die uit de referentie dient te blijken:</w:t>
            </w:r>
          </w:p>
          <w:p w14:paraId="7169061E" w14:textId="77777777" w:rsidR="00A03233" w:rsidRDefault="00A03233" w:rsidP="00204B5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38265ABC" w14:textId="38B9D896" w:rsidR="00204B55" w:rsidRPr="000C7F8E" w:rsidRDefault="00204B55" w:rsidP="00204B55">
            <w:pPr>
              <w:ind w:left="0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415A1E">
              <w:rPr>
                <w:rFonts w:asciiTheme="minorHAnsi" w:hAnsiTheme="minorHAnsi" w:cs="Arial"/>
                <w:b/>
                <w:sz w:val="20"/>
              </w:rPr>
              <w:sym w:font="Symbol" w:char="F07F"/>
            </w:r>
            <w:r w:rsidRPr="00415A1E">
              <w:rPr>
                <w:rFonts w:asciiTheme="minorHAnsi" w:hAnsiTheme="minorHAnsi" w:cs="Arial"/>
                <w:b/>
                <w:sz w:val="20"/>
              </w:rPr>
              <w:t xml:space="preserve"> </w:t>
            </w:r>
            <w:r w:rsidRPr="000C7F8E">
              <w:rPr>
                <w:rFonts w:asciiTheme="minorHAnsi" w:hAnsiTheme="minorHAnsi" w:cs="Arial"/>
                <w:b/>
                <w:sz w:val="20"/>
              </w:rPr>
              <w:t xml:space="preserve">Kerncompetentie </w:t>
            </w:r>
            <w:r>
              <w:rPr>
                <w:rFonts w:asciiTheme="minorHAnsi" w:hAnsiTheme="minorHAnsi" w:cs="Arial"/>
                <w:b/>
                <w:sz w:val="20"/>
              </w:rPr>
              <w:t>A</w:t>
            </w:r>
            <w:r w:rsidRPr="000C7F8E">
              <w:rPr>
                <w:rFonts w:asciiTheme="minorHAnsi" w:hAnsiTheme="minorHAnsi" w:cs="Arial"/>
                <w:b/>
                <w:sz w:val="20"/>
              </w:rPr>
              <w:t>:</w:t>
            </w:r>
          </w:p>
          <w:p w14:paraId="4768ACA1" w14:textId="77777777" w:rsidR="00062A2C" w:rsidRPr="00062A2C" w:rsidRDefault="00062A2C" w:rsidP="00062A2C">
            <w:pPr>
              <w:ind w:left="0"/>
              <w:rPr>
                <w:rFonts w:asciiTheme="minorHAnsi" w:hAnsiTheme="minorHAnsi" w:cstheme="minorHAnsi"/>
                <w:sz w:val="20"/>
              </w:rPr>
            </w:pPr>
            <w:r w:rsidRPr="00062A2C">
              <w:rPr>
                <w:rFonts w:asciiTheme="minorHAnsi" w:hAnsiTheme="minorHAnsi"/>
                <w:sz w:val="20"/>
              </w:rPr>
              <w:t xml:space="preserve">Eén </w:t>
            </w:r>
            <w:r w:rsidRPr="00062A2C">
              <w:rPr>
                <w:rFonts w:asciiTheme="minorHAnsi" w:hAnsiTheme="minorHAnsi" w:cstheme="minorHAnsi"/>
                <w:sz w:val="20"/>
              </w:rPr>
              <w:t xml:space="preserve">op een vakkundige en regelmatige wijze uitgevoerde opdracht betreffende advieswerkzaamheden voor een wegbeheerder uit het publieke domein (Gemeente, Provincie, Rijk). In de referentie-opdracht dient tenminste de volgende werkzaamheid en vaardigheid aangetoond te worden: </w:t>
            </w:r>
          </w:p>
          <w:p w14:paraId="15B36A44" w14:textId="77777777" w:rsidR="00062A2C" w:rsidRPr="00B13BE8" w:rsidRDefault="00062A2C" w:rsidP="00062A2C">
            <w:pPr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13BE8">
              <w:rPr>
                <w:rFonts w:asciiTheme="minorHAnsi" w:hAnsiTheme="minorHAnsi" w:cstheme="minorHAnsi"/>
                <w:b/>
                <w:bCs/>
                <w:sz w:val="20"/>
              </w:rPr>
              <w:t>Het op een zelfstandige wijze adviseren op het gebied van CITS (</w:t>
            </w:r>
            <w:proofErr w:type="spellStart"/>
            <w:r w:rsidRPr="00B13BE8">
              <w:rPr>
                <w:rFonts w:asciiTheme="minorHAnsi" w:hAnsiTheme="minorHAnsi" w:cstheme="minorHAnsi"/>
                <w:b/>
                <w:bCs/>
                <w:sz w:val="20"/>
              </w:rPr>
              <w:t>Coöperative</w:t>
            </w:r>
            <w:proofErr w:type="spellEnd"/>
            <w:r w:rsidRPr="00B13BE8">
              <w:rPr>
                <w:rFonts w:asciiTheme="minorHAnsi" w:hAnsiTheme="minorHAnsi" w:cstheme="minorHAnsi"/>
                <w:b/>
                <w:bCs/>
                <w:sz w:val="20"/>
              </w:rPr>
              <w:t xml:space="preserve"> Intelligence Transport Systems) gerelateerd aan DVM-VRI.</w:t>
            </w:r>
          </w:p>
          <w:p w14:paraId="703C9746" w14:textId="77777777" w:rsidR="00A03233" w:rsidRDefault="00A03233" w:rsidP="00204B55">
            <w:pPr>
              <w:tabs>
                <w:tab w:val="left" w:pos="2410"/>
              </w:tabs>
              <w:ind w:left="0"/>
              <w:jc w:val="both"/>
              <w:rPr>
                <w:rFonts w:asciiTheme="minorHAnsi" w:hAnsiTheme="minorHAnsi" w:cs="Arial"/>
                <w:sz w:val="20"/>
              </w:rPr>
            </w:pPr>
          </w:p>
          <w:p w14:paraId="1DF5B6AC" w14:textId="5ACFAB63" w:rsidR="00204B55" w:rsidRPr="00415A1E" w:rsidRDefault="00204B55" w:rsidP="00204B55">
            <w:pPr>
              <w:ind w:left="0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415A1E">
              <w:rPr>
                <w:rFonts w:asciiTheme="minorHAnsi" w:hAnsiTheme="minorHAnsi" w:cs="Arial"/>
                <w:b/>
                <w:sz w:val="20"/>
              </w:rPr>
              <w:sym w:font="Symbol" w:char="F07F"/>
            </w:r>
            <w:r w:rsidRPr="00415A1E">
              <w:rPr>
                <w:rFonts w:asciiTheme="minorHAnsi" w:hAnsiTheme="minorHAnsi" w:cs="Arial"/>
                <w:b/>
                <w:sz w:val="20"/>
              </w:rPr>
              <w:t xml:space="preserve"> Kerncompetentie </w:t>
            </w:r>
            <w:r>
              <w:rPr>
                <w:rFonts w:asciiTheme="minorHAnsi" w:hAnsiTheme="minorHAnsi" w:cs="Arial"/>
                <w:b/>
                <w:sz w:val="20"/>
              </w:rPr>
              <w:t>B</w:t>
            </w:r>
            <w:r w:rsidRPr="00415A1E">
              <w:rPr>
                <w:rFonts w:asciiTheme="minorHAnsi" w:hAnsiTheme="minorHAnsi" w:cs="Arial"/>
                <w:b/>
                <w:sz w:val="20"/>
              </w:rPr>
              <w:t>:</w:t>
            </w:r>
          </w:p>
          <w:p w14:paraId="1DA88ACC" w14:textId="77777777" w:rsidR="00062A2C" w:rsidRPr="00B13BE8" w:rsidRDefault="00062A2C" w:rsidP="00062A2C">
            <w:pPr>
              <w:ind w:left="0"/>
              <w:rPr>
                <w:rFonts w:asciiTheme="minorHAnsi" w:hAnsiTheme="minorHAnsi" w:cstheme="minorHAnsi"/>
                <w:sz w:val="20"/>
              </w:rPr>
            </w:pPr>
            <w:r w:rsidRPr="00B13BE8">
              <w:rPr>
                <w:rFonts w:asciiTheme="minorHAnsi" w:hAnsiTheme="minorHAnsi"/>
                <w:sz w:val="20"/>
              </w:rPr>
              <w:t xml:space="preserve">Eén </w:t>
            </w:r>
            <w:r w:rsidRPr="00B13BE8">
              <w:rPr>
                <w:rFonts w:asciiTheme="minorHAnsi" w:hAnsiTheme="minorHAnsi" w:cstheme="minorHAnsi"/>
                <w:sz w:val="20"/>
              </w:rPr>
              <w:t>op een vakkundige en regelmatige wijze uitgevoerde opdracht betreffende advieswerkzaamheden voor een wegbeheerder uit het publieke domein (Gemeente, Provincie, Rijk). In de referentie-opdracht dient tenminste de volgende werkzaamheid en vaardigheid aangetoond te worden:</w:t>
            </w:r>
          </w:p>
          <w:p w14:paraId="65E16A21" w14:textId="77777777" w:rsidR="00062A2C" w:rsidRPr="00B13BE8" w:rsidRDefault="00062A2C" w:rsidP="00062A2C">
            <w:pPr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13BE8">
              <w:rPr>
                <w:rFonts w:asciiTheme="minorHAnsi" w:hAnsiTheme="minorHAnsi" w:cstheme="minorHAnsi"/>
                <w:b/>
                <w:bCs/>
                <w:sz w:val="20"/>
              </w:rPr>
              <w:t>Het op een zelfstandige wijze uitvoeren van analyses en onderzoeken op het gebied van hard- en software binnen de verkeersregeltechniek.</w:t>
            </w:r>
          </w:p>
          <w:p w14:paraId="17BF350E" w14:textId="77777777" w:rsidR="00A03233" w:rsidRDefault="00A03233" w:rsidP="00204B55">
            <w:pPr>
              <w:ind w:left="0"/>
              <w:jc w:val="both"/>
              <w:rPr>
                <w:rFonts w:asciiTheme="minorHAnsi" w:hAnsiTheme="minorHAnsi" w:cs="Arial"/>
                <w:sz w:val="20"/>
              </w:rPr>
            </w:pPr>
          </w:p>
          <w:p w14:paraId="66FB1810" w14:textId="20C68D84" w:rsidR="00204B55" w:rsidRPr="00415A1E" w:rsidRDefault="00204B55" w:rsidP="00204B55">
            <w:pPr>
              <w:ind w:left="0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415A1E">
              <w:rPr>
                <w:rFonts w:asciiTheme="minorHAnsi" w:hAnsiTheme="minorHAnsi" w:cs="Arial"/>
                <w:b/>
                <w:sz w:val="20"/>
              </w:rPr>
              <w:sym w:font="Symbol" w:char="F07F"/>
            </w:r>
            <w:r w:rsidRPr="00415A1E">
              <w:rPr>
                <w:rFonts w:asciiTheme="minorHAnsi" w:hAnsiTheme="minorHAnsi" w:cs="Arial"/>
                <w:b/>
                <w:sz w:val="20"/>
              </w:rPr>
              <w:t xml:space="preserve"> Kerncompetentie </w:t>
            </w:r>
            <w:r>
              <w:rPr>
                <w:rFonts w:asciiTheme="minorHAnsi" w:hAnsiTheme="minorHAnsi" w:cs="Arial"/>
                <w:b/>
                <w:sz w:val="20"/>
              </w:rPr>
              <w:t>C</w:t>
            </w:r>
            <w:r w:rsidRPr="00415A1E">
              <w:rPr>
                <w:rFonts w:asciiTheme="minorHAnsi" w:hAnsiTheme="minorHAnsi" w:cs="Arial"/>
                <w:b/>
                <w:sz w:val="20"/>
              </w:rPr>
              <w:t>:</w:t>
            </w:r>
          </w:p>
          <w:p w14:paraId="50872F4C" w14:textId="77777777" w:rsidR="00062A2C" w:rsidRPr="0084531D" w:rsidRDefault="00062A2C" w:rsidP="00062A2C">
            <w:pPr>
              <w:ind w:left="0"/>
              <w:rPr>
                <w:rFonts w:asciiTheme="minorHAnsi" w:hAnsiTheme="minorHAnsi" w:cstheme="minorHAnsi"/>
                <w:sz w:val="20"/>
              </w:rPr>
            </w:pPr>
            <w:r w:rsidRPr="00B13BE8">
              <w:rPr>
                <w:rFonts w:asciiTheme="minorHAnsi" w:hAnsiTheme="minorHAnsi"/>
                <w:sz w:val="20"/>
              </w:rPr>
              <w:t xml:space="preserve">Eén </w:t>
            </w:r>
            <w:r w:rsidRPr="0084531D">
              <w:rPr>
                <w:rFonts w:asciiTheme="minorHAnsi" w:hAnsiTheme="minorHAnsi" w:cstheme="minorHAnsi"/>
                <w:sz w:val="20"/>
              </w:rPr>
              <w:t xml:space="preserve">op een vakkundige en regelmatige wijze uitgevoerde opdracht betreffende advieswerkzaamheden voor een wegbeheerder uit het </w:t>
            </w:r>
            <w:r>
              <w:rPr>
                <w:rFonts w:asciiTheme="minorHAnsi" w:hAnsiTheme="minorHAnsi" w:cstheme="minorHAnsi"/>
                <w:sz w:val="20"/>
              </w:rPr>
              <w:t>p</w:t>
            </w:r>
            <w:r w:rsidRPr="0084531D">
              <w:rPr>
                <w:rFonts w:asciiTheme="minorHAnsi" w:hAnsiTheme="minorHAnsi" w:cstheme="minorHAnsi"/>
                <w:sz w:val="20"/>
              </w:rPr>
              <w:t>ublieke domein (Gemeente, Provincie, Rijk). In de referentie-opdracht dient tenminste de volgende werkzaamheid en vaardigheid aangetoond te worden:</w:t>
            </w:r>
          </w:p>
          <w:p w14:paraId="6D2E6221" w14:textId="77777777" w:rsidR="00062A2C" w:rsidRPr="00B13BE8" w:rsidRDefault="00062A2C" w:rsidP="00062A2C">
            <w:pPr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13BE8">
              <w:rPr>
                <w:rFonts w:asciiTheme="minorHAnsi" w:hAnsiTheme="minorHAnsi" w:cstheme="minorHAnsi"/>
                <w:b/>
                <w:bCs/>
                <w:sz w:val="20"/>
              </w:rPr>
              <w:t>Het op</w:t>
            </w:r>
            <w:r w:rsidRPr="00B13BE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13BE8">
              <w:rPr>
                <w:rFonts w:asciiTheme="minorHAnsi" w:hAnsiTheme="minorHAnsi" w:cstheme="minorHAnsi"/>
                <w:b/>
                <w:bCs/>
                <w:sz w:val="20"/>
              </w:rPr>
              <w:t>een zelfstandige wijze uitvoeren van opdrachten en/of het opstellen van adviezen in het kader van ontwerp en/of functioneel verkeerskundig beheer van verkeersregelinstallatiesystemen.</w:t>
            </w:r>
          </w:p>
          <w:p w14:paraId="1E25A6F1" w14:textId="25823415" w:rsidR="00A03233" w:rsidRDefault="00A03233" w:rsidP="00DC12C5">
            <w:pPr>
              <w:ind w:left="0"/>
              <w:jc w:val="both"/>
              <w:rPr>
                <w:rFonts w:asciiTheme="minorHAnsi" w:hAnsiTheme="minorHAnsi"/>
                <w:b/>
                <w:bCs/>
                <w:sz w:val="20"/>
              </w:rPr>
            </w:pPr>
          </w:p>
          <w:p w14:paraId="54A41EAD" w14:textId="013794EC" w:rsidR="00FA371B" w:rsidRPr="00C22F46" w:rsidRDefault="00215B9A" w:rsidP="00062A2C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yellow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</w:t>
            </w:r>
            <w:r w:rsidR="001C5127">
              <w:rPr>
                <w:rFonts w:asciiTheme="minorHAnsi" w:hAnsiTheme="minorHAnsi" w:cs="Arial"/>
                <w:sz w:val="20"/>
                <w:highlight w:val="cyan"/>
              </w:rPr>
              <w:t xml:space="preserve"> BIJ ELKE KERNCOMPETENTIE</w:t>
            </w:r>
            <w:r w:rsidRPr="00124323">
              <w:rPr>
                <w:rFonts w:asciiTheme="minorHAnsi" w:hAnsiTheme="minorHAnsi" w:cs="Arial"/>
                <w:sz w:val="20"/>
                <w:highlight w:val="cyan"/>
              </w:rPr>
              <w:t xml:space="preserve"> DE DOOR DE REFERENT OPGESTELDE EN ONDERTEKENDE TEVREDENHEIDSVERKLARING BIJ TE VOEGEN)</w:t>
            </w:r>
          </w:p>
        </w:tc>
      </w:tr>
    </w:tbl>
    <w:p w14:paraId="50531BE3" w14:textId="77777777" w:rsidR="001C5127" w:rsidRDefault="001C5127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292B20" w:rsidRPr="00292B20" w14:paraId="7A496F82" w14:textId="77777777" w:rsidTr="00FE5A42">
        <w:tc>
          <w:tcPr>
            <w:tcW w:w="3856" w:type="dxa"/>
          </w:tcPr>
          <w:p w14:paraId="2F7A93B9" w14:textId="705D8F65" w:rsidR="00C87A3C" w:rsidRPr="00C87A3C" w:rsidRDefault="00292B20" w:rsidP="00062A2C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lastRenderedPageBreak/>
              <w:t>Is het referentieproject uitgevoerd in Combinatie?</w:t>
            </w:r>
          </w:p>
        </w:tc>
        <w:tc>
          <w:tcPr>
            <w:tcW w:w="6067" w:type="dxa"/>
          </w:tcPr>
          <w:p w14:paraId="0C81F51B" w14:textId="77777777" w:rsidR="00292B20" w:rsidRPr="00C87A3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70A4B890" w14:textId="77777777" w:rsidR="00292B20" w:rsidRPr="00C87A3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292B20" w:rsidRPr="001E56E5" w14:paraId="433DC7F7" w14:textId="77777777" w:rsidTr="00FE5A42">
        <w:tc>
          <w:tcPr>
            <w:tcW w:w="9923" w:type="dxa"/>
            <w:gridSpan w:val="2"/>
          </w:tcPr>
          <w:p w14:paraId="5082C148" w14:textId="520AF1FB" w:rsidR="00C87A3C" w:rsidRPr="00062A2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het werk is uitgevoerd in Combinatie:</w:t>
            </w:r>
          </w:p>
        </w:tc>
      </w:tr>
      <w:tr w:rsidR="00292B20" w:rsidRPr="00292B20" w14:paraId="12ECB270" w14:textId="77777777" w:rsidTr="00FE5A42">
        <w:tc>
          <w:tcPr>
            <w:tcW w:w="3856" w:type="dxa"/>
          </w:tcPr>
          <w:p w14:paraId="360FB608" w14:textId="370236D3" w:rsidR="00C87A3C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namen van de overige combinanten in de Combinatie:</w:t>
            </w:r>
          </w:p>
        </w:tc>
        <w:tc>
          <w:tcPr>
            <w:tcW w:w="6067" w:type="dxa"/>
          </w:tcPr>
          <w:p w14:paraId="5BB6E7EF" w14:textId="1C152EBA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2F34F22F" w14:textId="77777777" w:rsidTr="00FE5A42">
        <w:tc>
          <w:tcPr>
            <w:tcW w:w="3856" w:type="dxa"/>
          </w:tcPr>
          <w:p w14:paraId="35E06983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juridische participatieverhouding:</w:t>
            </w:r>
          </w:p>
          <w:p w14:paraId="1D863AC5" w14:textId="0526A04D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F4F45C8" w14:textId="73AE5388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1C8F06B5" w14:textId="77777777" w:rsidTr="00FE5A42">
        <w:tc>
          <w:tcPr>
            <w:tcW w:w="3856" w:type="dxa"/>
          </w:tcPr>
          <w:p w14:paraId="1A116B91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Percentage aandeel van iedere combinant in de Combinatie:</w:t>
            </w:r>
          </w:p>
          <w:p w14:paraId="1D3BB777" w14:textId="7D3CA1A0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00B4CD3" w14:textId="01C790EE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5D87EFAB" w14:textId="77777777" w:rsidTr="00FE5A42">
        <w:tc>
          <w:tcPr>
            <w:tcW w:w="3856" w:type="dxa"/>
          </w:tcPr>
          <w:p w14:paraId="3D2710BC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Welke onderdelen van de opdracht daadwerkelijk door de betreffende combinant zijn uitgevoerd:</w:t>
            </w:r>
          </w:p>
          <w:p w14:paraId="36010F3E" w14:textId="295857A5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9FB6CC1" w14:textId="600FAC23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7DFFA44F" w14:textId="77777777" w:rsidTr="00FE5A42">
        <w:tc>
          <w:tcPr>
            <w:tcW w:w="3856" w:type="dxa"/>
          </w:tcPr>
          <w:p w14:paraId="5A0E11BF" w14:textId="4FD68405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Doet Inschrijver voor het referentieproject een beroep op een Derde?</w:t>
            </w:r>
          </w:p>
          <w:p w14:paraId="52379960" w14:textId="1EB9D431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A03DA1B" w14:textId="77777777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40D31CAB" w14:textId="77777777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C87A3C" w:rsidRPr="001E56E5" w14:paraId="3B8C82AF" w14:textId="77777777" w:rsidTr="00FE5A42">
        <w:tc>
          <w:tcPr>
            <w:tcW w:w="9923" w:type="dxa"/>
            <w:gridSpan w:val="2"/>
          </w:tcPr>
          <w:p w14:paraId="45467893" w14:textId="08F21E2D" w:rsidR="00C87A3C" w:rsidRPr="00CC232D" w:rsidRDefault="00C87A3C" w:rsidP="00062A2C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een beroep wordt gedaan op een Derde:</w:t>
            </w:r>
          </w:p>
        </w:tc>
      </w:tr>
      <w:tr w:rsidR="00C87A3C" w:rsidRPr="00292B20" w14:paraId="344D835C" w14:textId="77777777" w:rsidTr="00FE5A42">
        <w:tc>
          <w:tcPr>
            <w:tcW w:w="3856" w:type="dxa"/>
          </w:tcPr>
          <w:p w14:paraId="5D101BEA" w14:textId="77777777" w:rsid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spacing w:val="0"/>
                <w:sz w:val="20"/>
              </w:rPr>
              <w:t>Naam, adres, en vestigingsplaats van die Derde:</w:t>
            </w:r>
          </w:p>
          <w:p w14:paraId="187E40E7" w14:textId="6CBE56AD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E8CA2C7" w14:textId="77777777" w:rsidR="00C87A3C" w:rsidRPr="00292B20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292B20" w:rsidRPr="001E56E5" w14:paraId="0EC79B07" w14:textId="77777777" w:rsidTr="00FE5A42">
        <w:tc>
          <w:tcPr>
            <w:tcW w:w="9923" w:type="dxa"/>
            <w:gridSpan w:val="2"/>
          </w:tcPr>
          <w:p w14:paraId="114492FC" w14:textId="4B7C5EB7" w:rsidR="00C87A3C" w:rsidRPr="00CC232D" w:rsidRDefault="00C87A3C" w:rsidP="00062A2C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Algemene kenmerken van het referentieproject:</w:t>
            </w:r>
          </w:p>
        </w:tc>
      </w:tr>
      <w:tr w:rsidR="00292B20" w:rsidRPr="00292B20" w14:paraId="5F9A41CD" w14:textId="77777777" w:rsidTr="00FE5A42">
        <w:tc>
          <w:tcPr>
            <w:tcW w:w="3856" w:type="dxa"/>
          </w:tcPr>
          <w:p w14:paraId="045C0EFB" w14:textId="77777777" w:rsidR="00292B20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Aanduiding referentieproject:</w:t>
            </w:r>
          </w:p>
          <w:p w14:paraId="040747B4" w14:textId="34E65BC9" w:rsidR="00C87A3C" w:rsidRPr="00CC232D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65680DC" w14:textId="4776BE39" w:rsidR="00292B20" w:rsidRP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C87A3C" w:rsidRPr="001E56E5" w14:paraId="0FB835A9" w14:textId="77777777" w:rsidTr="00B258FE">
        <w:tc>
          <w:tcPr>
            <w:tcW w:w="3856" w:type="dxa"/>
          </w:tcPr>
          <w:p w14:paraId="49297039" w14:textId="77777777" w:rsid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Plaats van uitvoering van het referentieproject:</w:t>
            </w:r>
          </w:p>
          <w:p w14:paraId="232D3F36" w14:textId="5AB7684E" w:rsidR="00C87A3C" w:rsidRPr="00125098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9DEB451" w14:textId="77777777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4025474" w14:textId="77777777" w:rsidTr="00B258FE">
        <w:tc>
          <w:tcPr>
            <w:tcW w:w="3856" w:type="dxa"/>
          </w:tcPr>
          <w:p w14:paraId="35D0295D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Naam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, adres en vestigingsplaats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</w:t>
            </w:r>
            <w:r w:rsidRPr="00125098">
              <w:rPr>
                <w:rFonts w:asciiTheme="minorHAnsi" w:hAnsiTheme="minorHAnsi" w:cstheme="minorHAnsi"/>
                <w:spacing w:val="0"/>
                <w:sz w:val="20"/>
                <w:vertAlign w:val="superscript"/>
              </w:rPr>
              <w:footnoteReference w:id="1"/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6B59427" w14:textId="55C30629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F016811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FB7329A" w14:textId="77777777" w:rsidTr="00B258FE">
        <w:tc>
          <w:tcPr>
            <w:tcW w:w="3856" w:type="dxa"/>
          </w:tcPr>
          <w:p w14:paraId="7131DB67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Type organisatie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0967ED56" w14:textId="0DCF9FCB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308B290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7BEAD389" w14:textId="77777777" w:rsidTr="00B258FE">
        <w:tc>
          <w:tcPr>
            <w:tcW w:w="3856" w:type="dxa"/>
          </w:tcPr>
          <w:p w14:paraId="3C829CA7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A616D53" w14:textId="20BAE226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6ABE7DD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516F1042" w14:textId="77777777" w:rsidTr="00B258FE">
        <w:tc>
          <w:tcPr>
            <w:tcW w:w="3856" w:type="dxa"/>
          </w:tcPr>
          <w:p w14:paraId="6ACCC98B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Telefoonnummer 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B99D3ED" w14:textId="79C08C21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763F9B2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429FD859" w14:textId="77777777" w:rsidTr="00B258FE">
        <w:tc>
          <w:tcPr>
            <w:tcW w:w="3856" w:type="dxa"/>
          </w:tcPr>
          <w:p w14:paraId="7B60D911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Datum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aanvang en looptijd contract van de betreffende referentie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opdracht:</w:t>
            </w:r>
          </w:p>
          <w:p w14:paraId="05ADAE42" w14:textId="4D5CC791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302BED7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B602608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11DD1D3" w14:textId="77777777" w:rsidTr="00B258FE">
        <w:tc>
          <w:tcPr>
            <w:tcW w:w="3856" w:type="dxa"/>
          </w:tcPr>
          <w:p w14:paraId="05BCECEC" w14:textId="77777777" w:rsidR="00292B20" w:rsidRPr="003B0651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Datum van oplevering van de betreffende referentieopdracht:</w:t>
            </w:r>
          </w:p>
          <w:p w14:paraId="093BA733" w14:textId="4D7467BF" w:rsidR="00C87A3C" w:rsidRPr="003B0651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08A1356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C14B2D7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37C9933A" w14:textId="77777777" w:rsidTr="00B258FE">
        <w:tc>
          <w:tcPr>
            <w:tcW w:w="3856" w:type="dxa"/>
          </w:tcPr>
          <w:p w14:paraId="2CD08BBB" w14:textId="77777777" w:rsidR="00292B20" w:rsidRPr="003B0651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Contractwaarde (per jaar) in € (exclusief btw):</w:t>
            </w:r>
          </w:p>
          <w:p w14:paraId="2CCF91B7" w14:textId="3BD9C7BE" w:rsidR="00C87A3C" w:rsidRPr="003B0651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215D5E0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ABAB54A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626E6AB3" w14:textId="77777777" w:rsidR="001C5127" w:rsidRDefault="001C5127">
      <w:bookmarkStart w:id="2" w:name="_Hlk114734135"/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820E8D" w:rsidRPr="001E56E5" w14:paraId="24FB60D0" w14:textId="77777777" w:rsidTr="00FE5A42">
        <w:tc>
          <w:tcPr>
            <w:tcW w:w="9923" w:type="dxa"/>
          </w:tcPr>
          <w:p w14:paraId="2F6C94F2" w14:textId="2408032C" w:rsidR="00820E8D" w:rsidRDefault="00820E8D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lastRenderedPageBreak/>
              <w:t>Beschrijving van de uitgevoerde werkzaamheden betreffende het referentieproject om te voldoen aan de ervaringseis, kerncompetenties A</w:t>
            </w:r>
            <w:r w:rsidR="003B0651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 xml:space="preserve"> tot en met </w:t>
            </w:r>
            <w:r w:rsidR="00062A2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C</w:t>
            </w: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:</w:t>
            </w:r>
          </w:p>
          <w:p w14:paraId="739AE5DF" w14:textId="77777777" w:rsidR="00820E8D" w:rsidRPr="00C87A3C" w:rsidRDefault="00820E8D" w:rsidP="00FE5A42">
            <w:pPr>
              <w:suppressAutoHyphens/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187193AD" w14:textId="77777777" w:rsidR="00820E8D" w:rsidRDefault="00820E8D" w:rsidP="00FE5A42">
            <w:pPr>
              <w:ind w:left="0"/>
              <w:rPr>
                <w:rFonts w:asciiTheme="minorHAnsi" w:hAnsiTheme="minorHAnsi"/>
                <w:sz w:val="20"/>
              </w:rPr>
            </w:pPr>
            <w:r w:rsidRPr="00C87A3C">
              <w:rPr>
                <w:rFonts w:asciiTheme="minorHAnsi" w:hAnsiTheme="minorHAnsi"/>
                <w:sz w:val="20"/>
              </w:rPr>
              <w:t xml:space="preserve">De  Inschrijver dient  van  alle  </w:t>
            </w:r>
            <w:r>
              <w:rPr>
                <w:rFonts w:asciiTheme="minorHAnsi" w:hAnsiTheme="minorHAnsi"/>
                <w:sz w:val="20"/>
              </w:rPr>
              <w:t xml:space="preserve">opgegeven </w:t>
            </w:r>
            <w:r w:rsidRPr="00C87A3C">
              <w:rPr>
                <w:rFonts w:asciiTheme="minorHAnsi" w:hAnsiTheme="minorHAnsi"/>
                <w:sz w:val="20"/>
              </w:rPr>
              <w:t xml:space="preserve">referentieprojecten  een beschrijving  te  geven maximaal </w:t>
            </w:r>
            <w:r>
              <w:rPr>
                <w:rFonts w:asciiTheme="minorHAnsi" w:hAnsiTheme="minorHAnsi"/>
                <w:sz w:val="20"/>
              </w:rPr>
              <w:t>één</w:t>
            </w:r>
            <w:r w:rsidRPr="00C87A3C">
              <w:rPr>
                <w:rFonts w:asciiTheme="minorHAnsi" w:hAnsiTheme="minorHAnsi"/>
                <w:sz w:val="20"/>
              </w:rPr>
              <w:t xml:space="preserve"> (</w:t>
            </w:r>
            <w:r>
              <w:rPr>
                <w:rFonts w:asciiTheme="minorHAnsi" w:hAnsiTheme="minorHAnsi"/>
                <w:sz w:val="20"/>
              </w:rPr>
              <w:t>1</w:t>
            </w:r>
            <w:r w:rsidRPr="00C87A3C">
              <w:rPr>
                <w:rFonts w:asciiTheme="minorHAnsi" w:hAnsiTheme="minorHAnsi"/>
                <w:sz w:val="20"/>
              </w:rPr>
              <w:t>) enkelzijdig bedrukte pagina A4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C87A3C">
              <w:rPr>
                <w:rFonts w:asciiTheme="minorHAnsi" w:hAnsiTheme="minorHAnsi"/>
                <w:sz w:val="20"/>
              </w:rPr>
              <w:t xml:space="preserve">per  referentieproject  van  de  uitgevoerde werkzaamheden. </w:t>
            </w:r>
          </w:p>
          <w:p w14:paraId="583B0A78" w14:textId="77777777" w:rsidR="00820E8D" w:rsidRDefault="00820E8D" w:rsidP="00FE5A42">
            <w:pPr>
              <w:ind w:left="0"/>
              <w:rPr>
                <w:rFonts w:asciiTheme="minorHAnsi" w:hAnsiTheme="minorHAnsi"/>
                <w:sz w:val="20"/>
              </w:rPr>
            </w:pPr>
            <w:r w:rsidRPr="00C87A3C">
              <w:rPr>
                <w:rFonts w:asciiTheme="minorHAnsi" w:hAnsiTheme="minorHAnsi"/>
                <w:sz w:val="20"/>
              </w:rPr>
              <w:t xml:space="preserve">De beschrijving </w:t>
            </w:r>
            <w:r>
              <w:rPr>
                <w:rFonts w:asciiTheme="minorHAnsi" w:hAnsiTheme="minorHAnsi"/>
                <w:sz w:val="20"/>
              </w:rPr>
              <w:t xml:space="preserve">dient </w:t>
            </w:r>
            <w:r w:rsidRPr="00C87A3C">
              <w:rPr>
                <w:rFonts w:asciiTheme="minorHAnsi" w:hAnsiTheme="minorHAnsi"/>
                <w:sz w:val="20"/>
              </w:rPr>
              <w:t xml:space="preserve">niet algemeen maar specifiek op het project gericht </w:t>
            </w:r>
            <w:r>
              <w:rPr>
                <w:rFonts w:asciiTheme="minorHAnsi" w:hAnsiTheme="minorHAnsi"/>
                <w:sz w:val="20"/>
              </w:rPr>
              <w:t xml:space="preserve">te </w:t>
            </w:r>
            <w:r w:rsidRPr="00C87A3C">
              <w:rPr>
                <w:rFonts w:asciiTheme="minorHAnsi" w:hAnsiTheme="minorHAnsi"/>
                <w:sz w:val="20"/>
              </w:rPr>
              <w:t xml:space="preserve">zijn en duidelijk </w:t>
            </w:r>
            <w:r>
              <w:rPr>
                <w:rFonts w:asciiTheme="minorHAnsi" w:hAnsiTheme="minorHAnsi"/>
                <w:sz w:val="20"/>
              </w:rPr>
              <w:t xml:space="preserve">te </w:t>
            </w:r>
            <w:r w:rsidRPr="00C87A3C">
              <w:rPr>
                <w:rFonts w:asciiTheme="minorHAnsi" w:hAnsiTheme="minorHAnsi"/>
                <w:sz w:val="20"/>
              </w:rPr>
              <w:t xml:space="preserve">maken of de Inschrijver de beoogde en te toetsen technische ervaring en/of beroepsbekwaamheid  daadwerkelijk  heeft  opgedaan. </w:t>
            </w:r>
          </w:p>
          <w:p w14:paraId="6C0D8764" w14:textId="77777777" w:rsidR="00820E8D" w:rsidRDefault="00820E8D" w:rsidP="00FE5A42">
            <w:pPr>
              <w:ind w:left="0"/>
              <w:rPr>
                <w:rFonts w:asciiTheme="minorHAnsi" w:hAnsiTheme="minorHAnsi"/>
                <w:sz w:val="20"/>
              </w:rPr>
            </w:pPr>
            <w:r w:rsidRPr="00C87A3C">
              <w:rPr>
                <w:rFonts w:asciiTheme="minorHAnsi" w:hAnsiTheme="minorHAnsi"/>
                <w:sz w:val="20"/>
              </w:rPr>
              <w:t>Indien  de  beschrijving  dit  laatste  niet duidelijk  maakt,  kan  dit  leiden  tot  de  conclusie  dat  het  ingediende  referentieproject niet voldoet.</w:t>
            </w:r>
          </w:p>
          <w:bookmarkEnd w:id="2"/>
          <w:p w14:paraId="5E0FF373" w14:textId="77777777" w:rsidR="00820E8D" w:rsidRPr="00CC232D" w:rsidRDefault="00820E8D" w:rsidP="00FE5A42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209F9CAD" w14:textId="2CAC9FBF" w:rsidR="003B0651" w:rsidRDefault="003B0651" w:rsidP="00062A2C">
      <w:pPr>
        <w:ind w:left="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C87A3C" w:rsidRPr="001E56E5" w14:paraId="38849CDA" w14:textId="77777777" w:rsidTr="00FE5A42">
        <w:tc>
          <w:tcPr>
            <w:tcW w:w="9923" w:type="dxa"/>
          </w:tcPr>
          <w:p w14:paraId="41DA14CE" w14:textId="5251A123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9BD9A5B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63F7C52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F859878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23B499EF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35A3DE8A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2AAEBE7E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1A48430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C7D9509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633A3B9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7EAB244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972613E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A38F874" w14:textId="264A4DF9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B9E1AFC" w14:textId="4B7DDAA3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363975AF" w14:textId="55648594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C6551CA" w14:textId="25FF6FC0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36EE986" w14:textId="61018C2D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36B73AA" w14:textId="1C410804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5DD5155" w14:textId="1685CF1F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2667964E" w14:textId="6EFDF118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F171FDB" w14:textId="552DCB08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8D2CDC4" w14:textId="2A2CCC92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3B0B3E4" w14:textId="7CF1E3CD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6BD3598" w14:textId="03BDE775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276521D0" w14:textId="6DCEE5C7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3551EC7E" w14:textId="22EA7884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81E1228" w14:textId="54AB56D5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C2EFC19" w14:textId="418A394D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EC5203A" w14:textId="1B72486F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A518B71" w14:textId="755F1B9B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CB2F3EE" w14:textId="5844DD95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4F57B16" w14:textId="387FF2A7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F8CCD95" w14:textId="77B78998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7267C76" w14:textId="7A819899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8C82EB3" w14:textId="12B47274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2F97956C" w14:textId="654C1C6F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33EBC41D" w14:textId="76CF54B0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AF0E112" w14:textId="55F73033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7010B5E" w14:textId="4E1DCBC5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681F2E5D" w14:textId="0F4291E9" w:rsidR="003B0651" w:rsidRDefault="003B065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36A9739A" w14:textId="5842F192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B3A58E4" w14:textId="2870D70E" w:rsidR="00AC0AB1" w:rsidRDefault="00AC0AB1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DF69917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5CA24A2" w14:textId="77777777" w:rsidR="00820E8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2B518C9" w14:textId="185BD369" w:rsidR="00820E8D" w:rsidRPr="00CC232D" w:rsidRDefault="00820E8D" w:rsidP="00820E8D">
            <w:pPr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4DA7126F" w14:textId="21B25742" w:rsidR="00FA371B" w:rsidRPr="00105C19" w:rsidRDefault="00125098" w:rsidP="0034315D">
      <w:pPr>
        <w:spacing w:after="200" w:line="276" w:lineRule="auto"/>
        <w:ind w:left="0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  <w:r w:rsidRPr="00105C19">
        <w:rPr>
          <w:rFonts w:asciiTheme="minorHAnsi" w:hAnsiTheme="minorHAnsi" w:cstheme="minorHAnsi"/>
          <w:b/>
          <w:bCs/>
          <w:spacing w:val="0"/>
          <w:sz w:val="20"/>
          <w:u w:val="single"/>
        </w:rPr>
        <w:lastRenderedPageBreak/>
        <w:t>ONDERTEKENING DOOR DE INSCHRIJVER:</w:t>
      </w:r>
    </w:p>
    <w:p w14:paraId="1D7AFEAC" w14:textId="77777777" w:rsidR="00FA371B" w:rsidRPr="001E56E5" w:rsidRDefault="00FA371B" w:rsidP="00FA371B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Cs w:val="17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6067"/>
      </w:tblGrid>
      <w:tr w:rsidR="00FA371B" w:rsidRPr="001E56E5" w14:paraId="4933D625" w14:textId="77777777" w:rsidTr="00B258FE">
        <w:tc>
          <w:tcPr>
            <w:tcW w:w="3856" w:type="dxa"/>
            <w:shd w:val="clear" w:color="auto" w:fill="auto"/>
          </w:tcPr>
          <w:p w14:paraId="226AABB9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Inschrijver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288D7DE" w14:textId="2DF17037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6CE08C9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198FB2E7" w14:textId="77777777" w:rsidTr="00B258FE">
        <w:tc>
          <w:tcPr>
            <w:tcW w:w="3856" w:type="dxa"/>
            <w:shd w:val="clear" w:color="auto" w:fill="auto"/>
          </w:tcPr>
          <w:p w14:paraId="23ABB6D1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en functie van degene die het inschrijvingsbiljet ondertekent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4AB1C16" w14:textId="57BA5DC2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13615F3F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5A4B67A4" w14:textId="77777777" w:rsidTr="00B258FE">
        <w:tc>
          <w:tcPr>
            <w:tcW w:w="3856" w:type="dxa"/>
            <w:shd w:val="clear" w:color="auto" w:fill="auto"/>
          </w:tcPr>
          <w:p w14:paraId="2DE8523D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Plaats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8CF188B" w14:textId="1671FC4A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BED510D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592F5BE5" w14:textId="77777777" w:rsidTr="00B258FE">
        <w:tc>
          <w:tcPr>
            <w:tcW w:w="3856" w:type="dxa"/>
            <w:shd w:val="clear" w:color="auto" w:fill="auto"/>
          </w:tcPr>
          <w:p w14:paraId="079D9040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Datum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9D3EB9A" w14:textId="7285871E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202316F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</w:rPr>
            </w:pPr>
          </w:p>
        </w:tc>
      </w:tr>
      <w:tr w:rsidR="00FA371B" w:rsidRPr="001E56E5" w14:paraId="0C7DEEA1" w14:textId="77777777" w:rsidTr="00B258FE">
        <w:tc>
          <w:tcPr>
            <w:tcW w:w="3856" w:type="dxa"/>
            <w:shd w:val="clear" w:color="auto" w:fill="auto"/>
          </w:tcPr>
          <w:p w14:paraId="08E541AD" w14:textId="42B38E96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Handtekening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5E154963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1AD3600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CFD9271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6E7B704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264F69C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36559690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56384192" w14:textId="77777777" w:rsidR="00FA371B" w:rsidRDefault="00FA371B" w:rsidP="003B0651">
      <w:pPr>
        <w:spacing w:line="240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sectPr w:rsidR="00FA3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8BC5E" w14:textId="77777777" w:rsidR="0083462D" w:rsidRDefault="0083462D" w:rsidP="00F91A8A">
      <w:pPr>
        <w:spacing w:line="240" w:lineRule="auto"/>
      </w:pPr>
      <w:r>
        <w:separator/>
      </w:r>
    </w:p>
  </w:endnote>
  <w:endnote w:type="continuationSeparator" w:id="0">
    <w:p w14:paraId="22197751" w14:textId="77777777" w:rsidR="0083462D" w:rsidRDefault="0083462D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T14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16FD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F2471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A4A0B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642B1" w14:textId="77777777" w:rsidR="0083462D" w:rsidRDefault="0083462D" w:rsidP="00F91A8A">
      <w:pPr>
        <w:spacing w:line="240" w:lineRule="auto"/>
      </w:pPr>
      <w:r>
        <w:separator/>
      </w:r>
    </w:p>
  </w:footnote>
  <w:footnote w:type="continuationSeparator" w:id="0">
    <w:p w14:paraId="67C696F5" w14:textId="77777777" w:rsidR="0083462D" w:rsidRDefault="0083462D" w:rsidP="00F91A8A">
      <w:pPr>
        <w:spacing w:line="240" w:lineRule="auto"/>
      </w:pPr>
      <w:r>
        <w:continuationSeparator/>
      </w:r>
    </w:p>
  </w:footnote>
  <w:footnote w:id="1">
    <w:p w14:paraId="5A1CA70D" w14:textId="77777777" w:rsidR="00292B20" w:rsidRPr="001F4373" w:rsidRDefault="00292B20" w:rsidP="00FA371B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5A5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CA4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3F94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44C309F"/>
    <w:multiLevelType w:val="hybridMultilevel"/>
    <w:tmpl w:val="129EB5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2E7F005D"/>
    <w:multiLevelType w:val="hybridMultilevel"/>
    <w:tmpl w:val="54D618F8"/>
    <w:lvl w:ilvl="0" w:tplc="0D48F82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B583EAC"/>
    <w:multiLevelType w:val="hybridMultilevel"/>
    <w:tmpl w:val="404ABAC0"/>
    <w:lvl w:ilvl="0" w:tplc="A782A4F8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4" w15:restartNumberingAfterBreak="0">
    <w:nsid w:val="4D101102"/>
    <w:multiLevelType w:val="hybridMultilevel"/>
    <w:tmpl w:val="63AE85F8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" w15:restartNumberingAfterBreak="0">
    <w:nsid w:val="4E36445E"/>
    <w:multiLevelType w:val="hybridMultilevel"/>
    <w:tmpl w:val="28FA6136"/>
    <w:lvl w:ilvl="0" w:tplc="C17AEDE0">
      <w:start w:val="4"/>
      <w:numFmt w:val="bullet"/>
      <w:lvlText w:val="-"/>
      <w:lvlJc w:val="left"/>
      <w:pPr>
        <w:ind w:left="2705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53F5378D"/>
    <w:multiLevelType w:val="hybridMultilevel"/>
    <w:tmpl w:val="B93EFA1C"/>
    <w:lvl w:ilvl="0" w:tplc="FB2207CE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7" w15:restartNumberingAfterBreak="0">
    <w:nsid w:val="58B3089E"/>
    <w:multiLevelType w:val="hybridMultilevel"/>
    <w:tmpl w:val="9B4AD94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63B6039E"/>
    <w:multiLevelType w:val="hybridMultilevel"/>
    <w:tmpl w:val="D59E8F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77DC1203"/>
    <w:multiLevelType w:val="hybridMultilevel"/>
    <w:tmpl w:val="B734DB5A"/>
    <w:lvl w:ilvl="0" w:tplc="CE74DC66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792A05F7"/>
    <w:multiLevelType w:val="hybridMultilevel"/>
    <w:tmpl w:val="CDE8C202"/>
    <w:lvl w:ilvl="0" w:tplc="6BDE8F4C">
      <w:start w:val="1"/>
      <w:numFmt w:val="lowerLetter"/>
      <w:lvlText w:val="%1.)"/>
      <w:lvlJc w:val="left"/>
      <w:pPr>
        <w:ind w:left="3065" w:hanging="360"/>
      </w:pPr>
      <w:rPr>
        <w:rFonts w:asciiTheme="minorHAnsi" w:eastAsia="Times New Roman" w:hAnsiTheme="minorHAnsi" w:cstheme="minorHAnsi"/>
      </w:rPr>
    </w:lvl>
    <w:lvl w:ilvl="1" w:tplc="04130019" w:tentative="1">
      <w:start w:val="1"/>
      <w:numFmt w:val="lowerLetter"/>
      <w:lvlText w:val="%2."/>
      <w:lvlJc w:val="left"/>
      <w:pPr>
        <w:ind w:left="3785" w:hanging="360"/>
      </w:pPr>
    </w:lvl>
    <w:lvl w:ilvl="2" w:tplc="0413001B" w:tentative="1">
      <w:start w:val="1"/>
      <w:numFmt w:val="lowerRoman"/>
      <w:lvlText w:val="%3."/>
      <w:lvlJc w:val="right"/>
      <w:pPr>
        <w:ind w:left="4505" w:hanging="180"/>
      </w:pPr>
    </w:lvl>
    <w:lvl w:ilvl="3" w:tplc="0413000F" w:tentative="1">
      <w:start w:val="1"/>
      <w:numFmt w:val="decimal"/>
      <w:lvlText w:val="%4."/>
      <w:lvlJc w:val="left"/>
      <w:pPr>
        <w:ind w:left="5225" w:hanging="360"/>
      </w:pPr>
    </w:lvl>
    <w:lvl w:ilvl="4" w:tplc="04130019" w:tentative="1">
      <w:start w:val="1"/>
      <w:numFmt w:val="lowerLetter"/>
      <w:lvlText w:val="%5."/>
      <w:lvlJc w:val="left"/>
      <w:pPr>
        <w:ind w:left="5945" w:hanging="360"/>
      </w:pPr>
    </w:lvl>
    <w:lvl w:ilvl="5" w:tplc="0413001B" w:tentative="1">
      <w:start w:val="1"/>
      <w:numFmt w:val="lowerRoman"/>
      <w:lvlText w:val="%6."/>
      <w:lvlJc w:val="right"/>
      <w:pPr>
        <w:ind w:left="6665" w:hanging="180"/>
      </w:pPr>
    </w:lvl>
    <w:lvl w:ilvl="6" w:tplc="0413000F" w:tentative="1">
      <w:start w:val="1"/>
      <w:numFmt w:val="decimal"/>
      <w:lvlText w:val="%7."/>
      <w:lvlJc w:val="left"/>
      <w:pPr>
        <w:ind w:left="7385" w:hanging="360"/>
      </w:pPr>
    </w:lvl>
    <w:lvl w:ilvl="7" w:tplc="04130019" w:tentative="1">
      <w:start w:val="1"/>
      <w:numFmt w:val="lowerLetter"/>
      <w:lvlText w:val="%8."/>
      <w:lvlJc w:val="left"/>
      <w:pPr>
        <w:ind w:left="8105" w:hanging="360"/>
      </w:pPr>
    </w:lvl>
    <w:lvl w:ilvl="8" w:tplc="0413001B" w:tentative="1">
      <w:start w:val="1"/>
      <w:numFmt w:val="lowerRoman"/>
      <w:lvlText w:val="%9."/>
      <w:lvlJc w:val="right"/>
      <w:pPr>
        <w:ind w:left="8825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1B"/>
    <w:rsid w:val="00062A2C"/>
    <w:rsid w:val="000E27D1"/>
    <w:rsid w:val="00105C19"/>
    <w:rsid w:val="00106096"/>
    <w:rsid w:val="00125098"/>
    <w:rsid w:val="001413FF"/>
    <w:rsid w:val="00141940"/>
    <w:rsid w:val="00183BFF"/>
    <w:rsid w:val="00186254"/>
    <w:rsid w:val="001C5127"/>
    <w:rsid w:val="001D28FD"/>
    <w:rsid w:val="00204B55"/>
    <w:rsid w:val="00214D75"/>
    <w:rsid w:val="00215B9A"/>
    <w:rsid w:val="002524A5"/>
    <w:rsid w:val="00255C91"/>
    <w:rsid w:val="00292B20"/>
    <w:rsid w:val="002A1C78"/>
    <w:rsid w:val="002E69DA"/>
    <w:rsid w:val="0034315D"/>
    <w:rsid w:val="00360310"/>
    <w:rsid w:val="003B0651"/>
    <w:rsid w:val="003C3A50"/>
    <w:rsid w:val="003E6EAF"/>
    <w:rsid w:val="004630AA"/>
    <w:rsid w:val="00491BA0"/>
    <w:rsid w:val="00492A5D"/>
    <w:rsid w:val="004C11B2"/>
    <w:rsid w:val="005355A5"/>
    <w:rsid w:val="005874DD"/>
    <w:rsid w:val="006004DA"/>
    <w:rsid w:val="0063599E"/>
    <w:rsid w:val="007155E1"/>
    <w:rsid w:val="007234FE"/>
    <w:rsid w:val="007473C8"/>
    <w:rsid w:val="00747D8B"/>
    <w:rsid w:val="007D034A"/>
    <w:rsid w:val="00820E8D"/>
    <w:rsid w:val="0083462D"/>
    <w:rsid w:val="00835B33"/>
    <w:rsid w:val="009018E5"/>
    <w:rsid w:val="009435BD"/>
    <w:rsid w:val="0097547B"/>
    <w:rsid w:val="00A03233"/>
    <w:rsid w:val="00A12888"/>
    <w:rsid w:val="00A62116"/>
    <w:rsid w:val="00A9425F"/>
    <w:rsid w:val="00AC0AB1"/>
    <w:rsid w:val="00AD1632"/>
    <w:rsid w:val="00AD5365"/>
    <w:rsid w:val="00B54CAA"/>
    <w:rsid w:val="00BA1B56"/>
    <w:rsid w:val="00BC50A3"/>
    <w:rsid w:val="00C00B6A"/>
    <w:rsid w:val="00C4694D"/>
    <w:rsid w:val="00C8382D"/>
    <w:rsid w:val="00C86F8A"/>
    <w:rsid w:val="00C87A3C"/>
    <w:rsid w:val="00CC232D"/>
    <w:rsid w:val="00D144C7"/>
    <w:rsid w:val="00DC12C5"/>
    <w:rsid w:val="00DE1AA4"/>
    <w:rsid w:val="00E17095"/>
    <w:rsid w:val="00E342BF"/>
    <w:rsid w:val="00E7377F"/>
    <w:rsid w:val="00EF3263"/>
    <w:rsid w:val="00F20A9D"/>
    <w:rsid w:val="00F916D0"/>
    <w:rsid w:val="00F91A8A"/>
    <w:rsid w:val="00FA371B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43CD"/>
  <w15:chartTrackingRefBased/>
  <w15:docId w15:val="{5F8B63BE-CE1D-4231-B0F2-3E331DCC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371B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FA371B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FA371B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Voetnoottekst">
    <w:name w:val="footnote text"/>
    <w:basedOn w:val="Standaard"/>
    <w:link w:val="VoetnoottekstChar"/>
    <w:semiHidden/>
    <w:rsid w:val="00FA371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A371B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character" w:styleId="Voetnootmarkering">
    <w:name w:val="footnote reference"/>
    <w:semiHidden/>
    <w:rsid w:val="00FA371B"/>
    <w:rPr>
      <w:vertAlign w:val="superscript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63"/>
    <w:qFormat/>
    <w:rsid w:val="002A1C78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2A1C7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unhideWhenUsed/>
    <w:rsid w:val="00062A2C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62A2C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062A2C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62A2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62A2C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B54CAA"/>
    <w:pPr>
      <w:spacing w:after="0" w:line="240" w:lineRule="auto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818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4</cp:revision>
  <dcterms:created xsi:type="dcterms:W3CDTF">2023-01-13T12:56:00Z</dcterms:created>
  <dcterms:modified xsi:type="dcterms:W3CDTF">2023-01-20T09:42:00Z</dcterms:modified>
</cp:coreProperties>
</file>